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C9F43" w14:textId="06C2324A" w:rsidR="000A10A1" w:rsidRPr="00300406" w:rsidRDefault="00B410C0" w:rsidP="000A10A1">
      <w:pPr>
        <w:pStyle w:val="BijlageGenummerdKop"/>
        <w:numPr>
          <w:ilvl w:val="0"/>
          <w:numId w:val="0"/>
        </w:numPr>
      </w:pPr>
      <w:bookmarkStart w:id="0" w:name="_Toc496111707"/>
      <w:bookmarkStart w:id="1" w:name="_Toc193728489"/>
      <w:bookmarkStart w:id="2" w:name="bwBijlageJ_NE_EU_aan"/>
      <w:r>
        <w:rPr>
          <w:color w:val="000000"/>
        </w:rPr>
        <w:t xml:space="preserve">Bijlage </w:t>
      </w:r>
      <w:r w:rsidR="000A10A1">
        <w:rPr>
          <w:color w:val="000000"/>
        </w:rPr>
        <w:t>H</w:t>
      </w:r>
      <w:r>
        <w:rPr>
          <w:color w:val="000000"/>
        </w:rPr>
        <w:t xml:space="preserve"> </w:t>
      </w:r>
      <w:r>
        <w:rPr>
          <w:color w:val="000000"/>
        </w:rPr>
        <w:tab/>
      </w:r>
      <w:bookmarkStart w:id="3" w:name="_Toc193728487"/>
      <w:bookmarkEnd w:id="0"/>
      <w:bookmarkEnd w:id="1"/>
      <w:bookmarkEnd w:id="2"/>
      <w:r w:rsidR="000A10A1" w:rsidRPr="00300406">
        <w:t>Model K verklaring bestuurder omtrent rechtmatigheid inschrijving</w:t>
      </w:r>
      <w:bookmarkEnd w:id="3"/>
    </w:p>
    <w:p w14:paraId="6656CC57" w14:textId="73AFEEB8" w:rsidR="000A10A1" w:rsidRPr="00300406" w:rsidRDefault="000A10A1" w:rsidP="000A10A1">
      <w:pPr>
        <w:pStyle w:val="Broodtekst"/>
        <w:rPr>
          <w:color w:val="000000"/>
        </w:rPr>
      </w:pPr>
      <w:r>
        <w:t xml:space="preserve">Ondergetekende verklaart (verklaren) dat de onderhavige inschrijving ten behoeve van de opdracht met zaaknummer </w:t>
      </w:r>
      <w:r w:rsidRPr="4429AE4F">
        <w:rPr>
          <w:color w:val="000000" w:themeColor="text1"/>
        </w:rPr>
        <w:t>31210461,</w:t>
      </w:r>
      <w:r>
        <w:t xml:space="preserve"> voor de Communicatie</w:t>
      </w:r>
      <w:r w:rsidR="47E87B16">
        <w:t xml:space="preserve">taken en begeleiding </w:t>
      </w:r>
      <w:r>
        <w:t>VNSC</w:t>
      </w:r>
      <w:r w:rsidR="25D9B78A">
        <w:t>-gremia (zowel qua proces als inhoudelijk)</w:t>
      </w:r>
      <w:r w:rsidRPr="4429AE4F">
        <w:rPr>
          <w:color w:val="000000" w:themeColor="text1"/>
        </w:rPr>
        <w:t>, niet tot stand is gekomen onder invloed van een overeenkomst, besluit of gedraging in strijd met het Nederlandse of Europese mededingingsrecht.</w:t>
      </w:r>
    </w:p>
    <w:p w14:paraId="2AEA2150" w14:textId="77777777" w:rsidR="000A10A1" w:rsidRPr="00300406" w:rsidRDefault="000A10A1" w:rsidP="000A10A1">
      <w:pPr>
        <w:pStyle w:val="Broodtekst"/>
      </w:pPr>
    </w:p>
    <w:p w14:paraId="730CCFA1" w14:textId="77777777" w:rsidR="000A10A1" w:rsidRPr="00300406" w:rsidRDefault="000A10A1" w:rsidP="000A10A1">
      <w:pPr>
        <w:pStyle w:val="Broodtekst"/>
      </w:pPr>
      <w:r w:rsidRPr="00300406">
        <w:t>Aldus naar waarheid opgemaakt.</w:t>
      </w:r>
    </w:p>
    <w:p w14:paraId="4D863DF6" w14:textId="77777777" w:rsidR="000A10A1" w:rsidRPr="00300406" w:rsidRDefault="000A10A1" w:rsidP="000A10A1">
      <w:pPr>
        <w:pStyle w:val="Broodtekst"/>
      </w:pPr>
    </w:p>
    <w:p w14:paraId="3203E48E" w14:textId="77777777" w:rsidR="000A10A1" w:rsidRPr="00300406" w:rsidRDefault="000A10A1" w:rsidP="000A10A1">
      <w:pPr>
        <w:pStyle w:val="Broodtekst"/>
        <w:tabs>
          <w:tab w:val="right" w:pos="7655"/>
        </w:tabs>
      </w:pPr>
      <w:r w:rsidRPr="00300406">
        <w:t>op…</w:t>
      </w:r>
      <w:r w:rsidRPr="00300406">
        <w:tab/>
      </w:r>
      <w:r w:rsidRPr="00300406">
        <w:tab/>
      </w:r>
      <w:r w:rsidRPr="00300406">
        <w:tab/>
        <w:t>(datum)</w:t>
      </w:r>
    </w:p>
    <w:p w14:paraId="5A63DB6C" w14:textId="77777777" w:rsidR="000A10A1" w:rsidRPr="00300406" w:rsidRDefault="000A10A1" w:rsidP="000A10A1">
      <w:pPr>
        <w:pStyle w:val="Broodtekst"/>
        <w:tabs>
          <w:tab w:val="right" w:pos="7655"/>
        </w:tabs>
      </w:pPr>
      <w:r w:rsidRPr="00300406">
        <w:t>te…</w:t>
      </w:r>
      <w:r w:rsidRPr="00300406">
        <w:tab/>
      </w:r>
      <w:r w:rsidRPr="00300406">
        <w:tab/>
      </w:r>
      <w:r w:rsidRPr="00300406">
        <w:tab/>
        <w:t>(plaats)</w:t>
      </w:r>
    </w:p>
    <w:p w14:paraId="43E5B525" w14:textId="77777777" w:rsidR="000A10A1" w:rsidRPr="00300406" w:rsidRDefault="000A10A1" w:rsidP="000A10A1">
      <w:pPr>
        <w:pStyle w:val="Broodtekst"/>
        <w:tabs>
          <w:tab w:val="right" w:pos="7655"/>
        </w:tabs>
      </w:pPr>
      <w:r w:rsidRPr="00300406">
        <w:t>door…</w:t>
      </w:r>
      <w:r w:rsidRPr="00300406">
        <w:tab/>
      </w:r>
      <w:r w:rsidRPr="00300406">
        <w:tab/>
        <w:t>(naam en voorletter(s))</w:t>
      </w:r>
    </w:p>
    <w:p w14:paraId="5E633065" w14:textId="77777777" w:rsidR="000A10A1" w:rsidRPr="00300406" w:rsidRDefault="000A10A1" w:rsidP="000A10A1">
      <w:pPr>
        <w:pStyle w:val="Broodtekst"/>
        <w:tabs>
          <w:tab w:val="right" w:pos="7655"/>
        </w:tabs>
      </w:pPr>
      <w:r w:rsidRPr="00300406">
        <w:t>als bestuurder van…</w:t>
      </w:r>
      <w:r w:rsidRPr="00300406">
        <w:tab/>
        <w:t>(naam en vestigingsplaats bedrijf)</w:t>
      </w:r>
    </w:p>
    <w:p w14:paraId="1E44785F" w14:textId="77777777" w:rsidR="000A10A1" w:rsidRPr="00300406" w:rsidRDefault="000A10A1" w:rsidP="000A10A1">
      <w:pPr>
        <w:pStyle w:val="Broodtekst"/>
        <w:tabs>
          <w:tab w:val="right" w:pos="7655"/>
        </w:tabs>
      </w:pPr>
      <w:r w:rsidRPr="00300406">
        <w:t>die…</w:t>
      </w:r>
      <w:r w:rsidRPr="00300406">
        <w:tab/>
      </w:r>
      <w:r w:rsidRPr="00300406">
        <w:tab/>
      </w:r>
      <w:r w:rsidRPr="00300406">
        <w:tab/>
        <w:t>(naam en vestigingsplaats bedrijf)</w:t>
      </w:r>
    </w:p>
    <w:p w14:paraId="43CA9AA5" w14:textId="77777777" w:rsidR="000A10A1" w:rsidRPr="00300406" w:rsidRDefault="000A10A1" w:rsidP="000A10A1">
      <w:pPr>
        <w:autoSpaceDE w:val="0"/>
        <w:autoSpaceDN w:val="0"/>
        <w:adjustRightInd w:val="0"/>
        <w:rPr>
          <w:rFonts w:cs="Arial"/>
          <w:szCs w:val="18"/>
        </w:rPr>
      </w:pPr>
    </w:p>
    <w:p w14:paraId="4E9B8661" w14:textId="77777777" w:rsidR="000A10A1" w:rsidRPr="00300406" w:rsidRDefault="000A10A1" w:rsidP="000A10A1">
      <w:pPr>
        <w:autoSpaceDE w:val="0"/>
        <w:autoSpaceDN w:val="0"/>
        <w:adjustRightInd w:val="0"/>
        <w:rPr>
          <w:rFonts w:cs="Arial"/>
          <w:szCs w:val="18"/>
        </w:rPr>
      </w:pPr>
      <w:r w:rsidRPr="00300406">
        <w:rPr>
          <w:rFonts w:cs="Arial"/>
          <w:szCs w:val="18"/>
        </w:rPr>
        <w:t>ter zake van deze Inschrijving rechtsgeldig vertegenwoordigt.</w:t>
      </w:r>
    </w:p>
    <w:p w14:paraId="3F7F1A4B" w14:textId="77777777" w:rsidR="000A10A1" w:rsidRPr="00300406" w:rsidRDefault="000A10A1" w:rsidP="000A10A1">
      <w:pPr>
        <w:autoSpaceDE w:val="0"/>
        <w:autoSpaceDN w:val="0"/>
        <w:adjustRightInd w:val="0"/>
        <w:rPr>
          <w:rFonts w:cs="Arial"/>
          <w:szCs w:val="18"/>
        </w:rPr>
      </w:pPr>
    </w:p>
    <w:p w14:paraId="0A208E09" w14:textId="77777777" w:rsidR="000A10A1" w:rsidRPr="00300406" w:rsidRDefault="000A10A1" w:rsidP="000A10A1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1DF59A22" w14:textId="77777777" w:rsidR="000A10A1" w:rsidRPr="00300406" w:rsidRDefault="000A10A1" w:rsidP="000A10A1">
      <w:pPr>
        <w:pStyle w:val="Broodtekst"/>
      </w:pPr>
    </w:p>
    <w:p w14:paraId="2070570A" w14:textId="208CB3BA" w:rsidR="003F5EB0" w:rsidRPr="003F5EB0" w:rsidRDefault="000A10A1" w:rsidP="000A10A1">
      <w:pPr>
        <w:pStyle w:val="Broodtekst"/>
      </w:pPr>
      <w:r w:rsidRPr="00300406">
        <w:t xml:space="preserve">De Model K verklaring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conform</w:t>
      </w:r>
      <w:r w:rsidRPr="00300406">
        <w:rPr>
          <w:color w:val="000000" w:themeColor="text1"/>
        </w:rPr>
        <w:t xml:space="preserve"> </w:t>
      </w:r>
      <w:r w:rsidRPr="00300406">
        <w:t xml:space="preserve">paragraaf </w:t>
      </w:r>
      <w:bookmarkStart w:id="4" w:name="bwParagraaf_nr_631_9"/>
      <w:r>
        <w:t>6.3.1</w:t>
      </w:r>
      <w:bookmarkEnd w:id="4"/>
      <w:r w:rsidRPr="00300406">
        <w:rPr>
          <w:color w:val="000000" w:themeColor="text1"/>
        </w:rPr>
        <w:t>.</w:t>
      </w:r>
    </w:p>
    <w:sectPr w:rsidR="003F5EB0" w:rsidRPr="003F5EB0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0B8F9" w14:textId="77777777" w:rsidR="009E35E5" w:rsidRDefault="009E35E5" w:rsidP="0088501B">
      <w:r>
        <w:separator/>
      </w:r>
    </w:p>
  </w:endnote>
  <w:endnote w:type="continuationSeparator" w:id="0">
    <w:p w14:paraId="039D0D75" w14:textId="77777777" w:rsidR="009E35E5" w:rsidRDefault="009E35E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FC73" w14:textId="77777777" w:rsidR="009E35E5" w:rsidRDefault="009E35E5" w:rsidP="0088501B">
      <w:r>
        <w:separator/>
      </w:r>
    </w:p>
  </w:footnote>
  <w:footnote w:type="continuationSeparator" w:id="0">
    <w:p w14:paraId="4F38CE7E" w14:textId="77777777" w:rsidR="009E35E5" w:rsidRDefault="009E35E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19C4" w14:textId="77777777" w:rsidR="00A56A6A" w:rsidRPr="00A56A6A" w:rsidRDefault="00A56A6A" w:rsidP="00A56A6A">
    <w:pPr>
      <w:pStyle w:val="Koptekst"/>
      <w:rPr>
        <w:rFonts w:eastAsia="Verdana" w:cs="Verdana"/>
        <w:sz w:val="16"/>
        <w:szCs w:val="16"/>
      </w:rPr>
    </w:pPr>
    <w:r w:rsidRPr="00A56A6A">
      <w:rPr>
        <w:rFonts w:eastAsia="Verdana" w:cs="Verdana"/>
        <w:sz w:val="16"/>
        <w:szCs w:val="16"/>
      </w:rPr>
      <w:pict w14:anchorId="4A67EDAE">
        <v:rect id="_x0000_i1037" style="width:470.3pt;height:.6pt" o:hralign="center" o:hrstd="t" o:hrnoshade="t" o:hr="t" fillcolor="black" stroked="f"/>
      </w:pict>
    </w:r>
  </w:p>
  <w:p w14:paraId="709C524F" w14:textId="77777777" w:rsidR="00A56A6A" w:rsidRPr="00A56A6A" w:rsidRDefault="00A56A6A" w:rsidP="00A56A6A">
    <w:pPr>
      <w:pStyle w:val="Koptekst"/>
      <w:rPr>
        <w:rFonts w:eastAsia="Verdana" w:cs="Verdana"/>
        <w:sz w:val="16"/>
        <w:szCs w:val="16"/>
      </w:rPr>
    </w:pPr>
    <w:r w:rsidRPr="00A56A6A">
      <w:rPr>
        <w:rFonts w:eastAsia="Verdana" w:cs="Verdana"/>
        <w:sz w:val="16"/>
        <w:szCs w:val="16"/>
      </w:rPr>
      <w:t>Behoort bij zaaknummer: 31210461</w:t>
    </w:r>
  </w:p>
  <w:p w14:paraId="380EA64C" w14:textId="77777777" w:rsidR="00A56A6A" w:rsidRPr="00A56A6A" w:rsidRDefault="00A56A6A" w:rsidP="00A56A6A">
    <w:pPr>
      <w:pStyle w:val="Koptekst"/>
      <w:rPr>
        <w:rFonts w:eastAsia="Verdana" w:cs="Verdana"/>
        <w:sz w:val="16"/>
        <w:szCs w:val="16"/>
      </w:rPr>
    </w:pPr>
    <w:r w:rsidRPr="00A56A6A">
      <w:rPr>
        <w:rFonts w:eastAsia="Verdana" w:cs="Verdana"/>
        <w:sz w:val="16"/>
        <w:szCs w:val="16"/>
      </w:rPr>
      <w:pict w14:anchorId="101601C8">
        <v:rect id="_x0000_i1038" style="width:470.3pt;height:.6pt" o:hralign="center" o:hrstd="t" o:hrnoshade="t" o:hr="t" fillcolor="black" stroked="f"/>
      </w:pict>
    </w:r>
  </w:p>
  <w:p w14:paraId="16C05AA8" w14:textId="032282EE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28"/>
  </w:num>
  <w:num w:numId="4" w16cid:durableId="1404177646">
    <w:abstractNumId w:val="10"/>
  </w:num>
  <w:num w:numId="5" w16cid:durableId="2017415592">
    <w:abstractNumId w:val="16"/>
  </w:num>
  <w:num w:numId="6" w16cid:durableId="1114523867">
    <w:abstractNumId w:val="19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29"/>
  </w:num>
  <w:num w:numId="14" w16cid:durableId="1816409636">
    <w:abstractNumId w:val="3"/>
  </w:num>
  <w:num w:numId="15" w16cid:durableId="83308710">
    <w:abstractNumId w:val="17"/>
  </w:num>
  <w:num w:numId="16" w16cid:durableId="2034841050">
    <w:abstractNumId w:val="23"/>
  </w:num>
  <w:num w:numId="17" w16cid:durableId="1262446669">
    <w:abstractNumId w:val="8"/>
  </w:num>
  <w:num w:numId="18" w16cid:durableId="114717317">
    <w:abstractNumId w:val="20"/>
  </w:num>
  <w:num w:numId="19" w16cid:durableId="175005520">
    <w:abstractNumId w:val="30"/>
  </w:num>
  <w:num w:numId="20" w16cid:durableId="835728421">
    <w:abstractNumId w:val="12"/>
  </w:num>
  <w:num w:numId="21" w16cid:durableId="656616510">
    <w:abstractNumId w:val="22"/>
  </w:num>
  <w:num w:numId="22" w16cid:durableId="1926375380">
    <w:abstractNumId w:val="25"/>
  </w:num>
  <w:num w:numId="23" w16cid:durableId="1511870836">
    <w:abstractNumId w:val="18"/>
  </w:num>
  <w:num w:numId="24" w16cid:durableId="1568034534">
    <w:abstractNumId w:val="27"/>
  </w:num>
  <w:num w:numId="25" w16cid:durableId="1725325062">
    <w:abstractNumId w:val="26"/>
  </w:num>
  <w:num w:numId="26" w16cid:durableId="1039161765">
    <w:abstractNumId w:val="6"/>
  </w:num>
  <w:num w:numId="27" w16cid:durableId="1116368429">
    <w:abstractNumId w:val="15"/>
  </w:num>
  <w:num w:numId="28" w16cid:durableId="165554738">
    <w:abstractNumId w:val="21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4"/>
  </w:num>
  <w:num w:numId="32" w16cid:durableId="2923704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56D70"/>
    <w:rsid w:val="000A10A1"/>
    <w:rsid w:val="000B3F94"/>
    <w:rsid w:val="000E1F3B"/>
    <w:rsid w:val="00173156"/>
    <w:rsid w:val="001D6382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156EA"/>
    <w:rsid w:val="009C5CF5"/>
    <w:rsid w:val="009E35E5"/>
    <w:rsid w:val="00A32591"/>
    <w:rsid w:val="00A56A6A"/>
    <w:rsid w:val="00A77ABF"/>
    <w:rsid w:val="00A863E9"/>
    <w:rsid w:val="00B022C4"/>
    <w:rsid w:val="00B410C0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  <w:rsid w:val="144FE721"/>
    <w:rsid w:val="25D9B78A"/>
    <w:rsid w:val="4429AE4F"/>
    <w:rsid w:val="47E8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VNSC-1097783671-13129</_dlc_DocId>
    <_dlc_DocIdUrl xmlns="4e7f0d92-268e-435e-9852-2e2949322b5e">
      <Url>https://vnsc.sharepoint.com/sites/vnsc-boz/_layouts/15/DocIdRedir.aspx?ID=VNSC-1097783671-13129</Url>
      <Description>VNSC-1097783671-13129</Description>
    </_dlc_DocIdUrl>
  </documentManagement>
</p:properties>
</file>

<file path=customXml/itemProps1.xml><?xml version="1.0" encoding="utf-8"?>
<ds:datastoreItem xmlns:ds="http://schemas.openxmlformats.org/officeDocument/2006/customXml" ds:itemID="{041DD2E1-D3C7-452E-B644-4A4D6E9A80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532768-58B8-4645-B555-6EACE5D40B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3F89D2-1FF4-4A42-B134-1F86715FD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B0BD2-76E9-4413-9E8E-F9529561562E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782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5</cp:revision>
  <dcterms:created xsi:type="dcterms:W3CDTF">2025-10-21T07:34:00Z</dcterms:created>
  <dcterms:modified xsi:type="dcterms:W3CDTF">2026-07-07T09:28:00Z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15c42766-9394-4793-8431-f8baaa924b7e</vt:lpwstr>
  </property>
  <property fmtid="{D5CDD505-2E9C-101B-9397-08002B2CF9AE}" pid="4" name="MediaServiceImageTags">
    <vt:lpwstr/>
  </property>
</Properties>
</file>